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56625040" name="01a03330-10e4-73e9-b09f-9fad40b4d2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6278700" name="01a03330-10e4-73e9-b09f-9fad40b4d2d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Nach 1990 Erstellt!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9812893" name="01a03336-1698-72d0-bf26-2e261df418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877004" name="01a03336-1698-72d0-bf26-2e261df418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161224" name="01a0333a-3142-7211-8886-97a9ddff48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2641410" name="01a0333a-3142-7211-8886-97a9ddff48b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58053565" name="01a03341-5b8f-7369-9a05-142b83002a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5811751" name="01a03341-5b8f-7369-9a05-142b83002af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88853177" name="01a03337-2a10-74ca-a328-9382951365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5881122" name="01a03337-2a10-74ca-a328-93829513657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61899645" name="01a0333b-0226-754b-85f5-35a3c002fc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6958980" name="01a0333b-0226-754b-85f5-35a3c002fc9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Gipsplatte/ 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71341241" name="01a03338-7bbe-72e3-aa3f-aac9d4940f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099535" name="01a03338-7bbe-72e3-aa3f-aac9d4940f5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Gipsplatte/ 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92450644" name="01a0333c-08e2-732b-b8d5-63a5fd6fc6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0195752" name="01a0333c-08e2-732b-b8d5-63a5fd6fc6f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70890753" name="01a0333c-eb2a-7f69-9421-068a7e48e3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1700697" name="01a0333c-eb2a-7f69-9421-068a7e48e3a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78821172" name="01a0333e-0e8b-743d-8a28-71b85cf71d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798327" name="01a0333e-0e8b-743d-8a28-71b85cf71d4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Eisenbahnstrasse 27, 8800 Thalwil</w:t>
          </w:r>
        </w:p>
        <w:p>
          <w:pPr>
            <w:spacing w:before="0" w:after="0"/>
          </w:pPr>
          <w:r>
            <w:t>DN 1165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